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rechts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50860804" name="181447d0-0baf-11f0-a10a-a5ac888109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3500336" name="181447d0-0baf-11f0-a10a-a5ac8881091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rechts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6941776" name="4341e660-0baf-11f0-95d3-9dd9bf9332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9911190" name="4341e660-0baf-11f0-95d3-9dd9bf93329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links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8974061" name="69d3b5b0-0baf-11f0-bbeb-d361d24f16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8313714" name="69d3b5b0-0baf-11f0-bbeb-d361d24f16c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links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28883041" name="821c7210-0baf-11f0-a9d0-3fc775ac05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8994997" name="821c7210-0baf-11f0-a9d0-3fc775ac055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77139886" name="b6c21e10-0bb0-11f0-8dcd-e374786ec4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1983586" name="b6c21e10-0bb0-11f0-8dcd-e374786ec43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99988600" name="d26e29b0-0bb0-11f0-b97c-33b6a4cf56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068852" name="d26e29b0-0bb0-11f0-b97c-33b6a4cf56f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Flumserbergstrasse 24, 8896 Flumserberg</w:t>
          </w:r>
        </w:p>
        <w:p>
          <w:pPr>
            <w:spacing w:before="0" w:after="0"/>
          </w:pPr>
          <w:r>
            <w:t>222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